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51C13" w14:textId="3A5D815B" w:rsidR="009B77C6" w:rsidRDefault="00F87773">
      <w:pPr>
        <w:pStyle w:val="Heading2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804E96" wp14:editId="4C3F5689">
            <wp:simplePos x="0" y="0"/>
            <wp:positionH relativeFrom="column">
              <wp:posOffset>2087880</wp:posOffset>
            </wp:positionH>
            <wp:positionV relativeFrom="paragraph">
              <wp:posOffset>-335280</wp:posOffset>
            </wp:positionV>
            <wp:extent cx="1303020" cy="1082040"/>
            <wp:effectExtent l="0" t="0" r="0" b="3810"/>
            <wp:wrapSquare wrapText="bothSides"/>
            <wp:docPr id="261773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56" t="7494" r="18821" b="16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4E3BB6" w14:textId="77777777" w:rsidR="00F87773" w:rsidRPr="00F87773" w:rsidRDefault="00F87773" w:rsidP="00F87773"/>
    <w:p w14:paraId="6D0C2C7E" w14:textId="7B48417C" w:rsidR="00C36E88" w:rsidRDefault="00171314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0"/>
      </w:tblGrid>
      <w:tr w:rsidR="00F87773" w14:paraId="1E630693" w14:textId="77777777">
        <w:tc>
          <w:tcPr>
            <w:tcW w:w="8640" w:type="dxa"/>
          </w:tcPr>
          <w:p w14:paraId="0713D1C4" w14:textId="77777777" w:rsidR="00C36E88" w:rsidRDefault="00171314">
            <w:r>
              <w:t>Invoice Address</w:t>
            </w:r>
          </w:p>
        </w:tc>
      </w:tr>
      <w:tr w:rsidR="00F87773" w14:paraId="1272D06F" w14:textId="77777777">
        <w:tc>
          <w:tcPr>
            <w:tcW w:w="8640" w:type="dxa"/>
          </w:tcPr>
          <w:p w14:paraId="57FFFBFC" w14:textId="6C7AD338" w:rsidR="00C36E88" w:rsidRDefault="00F87773">
            <w:r w:rsidRPr="00F87773">
              <w:t>52-60 Sanders Rd, Wellingborough</w:t>
            </w:r>
            <w:r>
              <w:t>,</w:t>
            </w:r>
            <w:r w:rsidRPr="00F87773">
              <w:t xml:space="preserve"> NN8 4BX</w:t>
            </w:r>
          </w:p>
        </w:tc>
      </w:tr>
    </w:tbl>
    <w:p w14:paraId="59B2FCA7" w14:textId="77777777" w:rsidR="00C36E88" w:rsidRDefault="00171314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961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171314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171314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171314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0766D712" w:rsidR="00C36E88" w:rsidRDefault="00F87773">
            <w:r>
              <w:t>Jonathan Fergus</w:t>
            </w:r>
          </w:p>
        </w:tc>
        <w:tc>
          <w:tcPr>
            <w:tcW w:w="2880" w:type="dxa"/>
          </w:tcPr>
          <w:p w14:paraId="2C3BF860" w14:textId="1BB554CA" w:rsidR="00C36E88" w:rsidRDefault="00F87773">
            <w:r w:rsidRPr="00F87773">
              <w:t>07388707963</w:t>
            </w:r>
          </w:p>
        </w:tc>
        <w:tc>
          <w:tcPr>
            <w:tcW w:w="2880" w:type="dxa"/>
          </w:tcPr>
          <w:p w14:paraId="13B44FC6" w14:textId="7BF7555B" w:rsidR="00C36E88" w:rsidRDefault="00F87773">
            <w:hyperlink r:id="rId7" w:history="1">
              <w:r w:rsidRPr="00214BF8">
                <w:rPr>
                  <w:rStyle w:val="Hyperlink"/>
                </w:rPr>
                <w:t>jfergus@arklefinance.co.uk</w:t>
              </w:r>
            </w:hyperlink>
          </w:p>
        </w:tc>
      </w:tr>
      <w:tr w:rsidR="00C36E88" w14:paraId="0CEAA2BC" w14:textId="77777777">
        <w:tc>
          <w:tcPr>
            <w:tcW w:w="2880" w:type="dxa"/>
          </w:tcPr>
          <w:p w14:paraId="38FD73EC" w14:textId="4633CD0B" w:rsidR="00C36E88" w:rsidRDefault="00F87773">
            <w:r>
              <w:t>Mike Clarke (Staycation)</w:t>
            </w:r>
          </w:p>
        </w:tc>
        <w:tc>
          <w:tcPr>
            <w:tcW w:w="2880" w:type="dxa"/>
          </w:tcPr>
          <w:p w14:paraId="6E55047D" w14:textId="3BBFE647" w:rsidR="00C36E88" w:rsidRDefault="00F87773">
            <w:r w:rsidRPr="00F87773">
              <w:t>07570649119</w:t>
            </w:r>
          </w:p>
        </w:tc>
        <w:tc>
          <w:tcPr>
            <w:tcW w:w="2880" w:type="dxa"/>
          </w:tcPr>
          <w:p w14:paraId="4E9A34DB" w14:textId="4D055AC8" w:rsidR="00F87773" w:rsidRDefault="00F87773">
            <w:hyperlink r:id="rId8" w:history="1">
              <w:r w:rsidRPr="00214BF8">
                <w:rPr>
                  <w:rStyle w:val="Hyperlink"/>
                </w:rPr>
                <w:t>mclarke@arklefinance.co.uk</w:t>
              </w:r>
            </w:hyperlink>
          </w:p>
        </w:tc>
      </w:tr>
      <w:tr w:rsidR="00C36E88" w14:paraId="695E782C" w14:textId="77777777">
        <w:tc>
          <w:tcPr>
            <w:tcW w:w="2880" w:type="dxa"/>
          </w:tcPr>
          <w:p w14:paraId="2071AC5D" w14:textId="508D0321" w:rsidR="00C36E88" w:rsidRDefault="00F87773">
            <w:r>
              <w:t>Tom Milne (Marine / Aviation)</w:t>
            </w:r>
          </w:p>
        </w:tc>
        <w:tc>
          <w:tcPr>
            <w:tcW w:w="2880" w:type="dxa"/>
          </w:tcPr>
          <w:p w14:paraId="43EE29C0" w14:textId="5855AC2F" w:rsidR="00C36E88" w:rsidRDefault="00F87773">
            <w:r w:rsidRPr="00F87773">
              <w:t>07789638177</w:t>
            </w:r>
          </w:p>
        </w:tc>
        <w:tc>
          <w:tcPr>
            <w:tcW w:w="2880" w:type="dxa"/>
          </w:tcPr>
          <w:p w14:paraId="22C48CE8" w14:textId="307700DF" w:rsidR="00C36E88" w:rsidRDefault="00F87773">
            <w:hyperlink r:id="rId9" w:history="1">
              <w:r w:rsidRPr="00214BF8">
                <w:rPr>
                  <w:rStyle w:val="Hyperlink"/>
                </w:rPr>
                <w:t>tmilne@arklefinance.co.uk</w:t>
              </w:r>
            </w:hyperlink>
          </w:p>
        </w:tc>
      </w:tr>
      <w:tr w:rsidR="00C36E88" w14:paraId="38A29B6A" w14:textId="77777777">
        <w:tc>
          <w:tcPr>
            <w:tcW w:w="2880" w:type="dxa"/>
          </w:tcPr>
          <w:p w14:paraId="68350C4B" w14:textId="15E58251" w:rsidR="00C36E88" w:rsidRDefault="00F87773">
            <w:r>
              <w:t>Stephen Bellamy (Education)</w:t>
            </w:r>
          </w:p>
        </w:tc>
        <w:tc>
          <w:tcPr>
            <w:tcW w:w="2880" w:type="dxa"/>
          </w:tcPr>
          <w:p w14:paraId="5625910E" w14:textId="73A6B54C" w:rsidR="00C36E88" w:rsidRDefault="00F87773" w:rsidP="00F87773">
            <w:r w:rsidRPr="00F87773">
              <w:t>07500601715</w:t>
            </w:r>
          </w:p>
        </w:tc>
        <w:tc>
          <w:tcPr>
            <w:tcW w:w="2880" w:type="dxa"/>
          </w:tcPr>
          <w:p w14:paraId="7A3AB0EE" w14:textId="3B9197D2" w:rsidR="00C36E88" w:rsidRDefault="00F87773" w:rsidP="00F87773">
            <w:pPr>
              <w:jc w:val="both"/>
            </w:pPr>
            <w:hyperlink r:id="rId10" w:history="1">
              <w:r w:rsidRPr="00214BF8">
                <w:rPr>
                  <w:rStyle w:val="Hyperlink"/>
                </w:rPr>
                <w:t>sbellamy@arklefinance.co.uk</w:t>
              </w:r>
            </w:hyperlink>
          </w:p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171314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171314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171314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171314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6C78D662" w:rsidR="00C36E88" w:rsidRDefault="00076C6C">
            <w:r>
              <w:t>Hire Purchase</w:t>
            </w:r>
            <w:r w:rsidR="00415E61">
              <w:t xml:space="preserve"> </w:t>
            </w:r>
          </w:p>
        </w:tc>
        <w:tc>
          <w:tcPr>
            <w:tcW w:w="2880" w:type="dxa"/>
          </w:tcPr>
          <w:p w14:paraId="65AEBA1D" w14:textId="6AD2B4E3" w:rsidR="00C36E88" w:rsidRDefault="00C36E88"/>
        </w:tc>
        <w:tc>
          <w:tcPr>
            <w:tcW w:w="2880" w:type="dxa"/>
          </w:tcPr>
          <w:p w14:paraId="7B26CA24" w14:textId="795870AA" w:rsidR="00C36E88" w:rsidRDefault="00C36E88"/>
        </w:tc>
      </w:tr>
      <w:tr w:rsidR="00C36E88" w14:paraId="7BC4B1E0" w14:textId="77777777">
        <w:tc>
          <w:tcPr>
            <w:tcW w:w="2880" w:type="dxa"/>
          </w:tcPr>
          <w:p w14:paraId="350D75E8" w14:textId="1E8D5EC9" w:rsidR="00C36E88" w:rsidRDefault="00D21A00">
            <w:r>
              <w:t>Lease</w:t>
            </w:r>
            <w:r w:rsidR="00171314">
              <w:t xml:space="preserve"> Purchase</w:t>
            </w:r>
          </w:p>
        </w:tc>
        <w:tc>
          <w:tcPr>
            <w:tcW w:w="2880" w:type="dxa"/>
          </w:tcPr>
          <w:p w14:paraId="607110F5" w14:textId="7956C4FC" w:rsidR="00C36E88" w:rsidRDefault="00C36E88"/>
        </w:tc>
        <w:tc>
          <w:tcPr>
            <w:tcW w:w="2880" w:type="dxa"/>
          </w:tcPr>
          <w:p w14:paraId="6CA47260" w14:textId="2FC37B28" w:rsidR="00C36E88" w:rsidRDefault="00C36E88"/>
        </w:tc>
      </w:tr>
      <w:tr w:rsidR="00171314" w14:paraId="2F038200" w14:textId="77777777">
        <w:tc>
          <w:tcPr>
            <w:tcW w:w="2880" w:type="dxa"/>
          </w:tcPr>
          <w:p w14:paraId="2037F920" w14:textId="77FBAFA9" w:rsidR="00171314" w:rsidRDefault="00171314">
            <w:r>
              <w:t>Fixed / Minimum Term Lease</w:t>
            </w:r>
          </w:p>
        </w:tc>
        <w:tc>
          <w:tcPr>
            <w:tcW w:w="2880" w:type="dxa"/>
          </w:tcPr>
          <w:p w14:paraId="1E5D0410" w14:textId="77777777" w:rsidR="00171314" w:rsidRDefault="00171314"/>
        </w:tc>
        <w:tc>
          <w:tcPr>
            <w:tcW w:w="2880" w:type="dxa"/>
          </w:tcPr>
          <w:p w14:paraId="71719F91" w14:textId="77777777" w:rsidR="00171314" w:rsidRDefault="00171314"/>
        </w:tc>
      </w:tr>
      <w:tr w:rsidR="00C36E88" w14:paraId="6F37CEF8" w14:textId="77777777">
        <w:tc>
          <w:tcPr>
            <w:tcW w:w="2880" w:type="dxa"/>
          </w:tcPr>
          <w:p w14:paraId="43E8D8E2" w14:textId="2092B457" w:rsidR="00C36E88" w:rsidRDefault="00D21A00">
            <w:proofErr w:type="gramStart"/>
            <w:r>
              <w:t>Sale</w:t>
            </w:r>
            <w:proofErr w:type="gramEnd"/>
            <w:r>
              <w:t xml:space="preserve"> &amp; HP back</w:t>
            </w:r>
          </w:p>
        </w:tc>
        <w:tc>
          <w:tcPr>
            <w:tcW w:w="2880" w:type="dxa"/>
          </w:tcPr>
          <w:p w14:paraId="56D52F57" w14:textId="307263DF" w:rsidR="00C36E88" w:rsidRDefault="00C36E88"/>
        </w:tc>
        <w:tc>
          <w:tcPr>
            <w:tcW w:w="2880" w:type="dxa"/>
          </w:tcPr>
          <w:p w14:paraId="4B860342" w14:textId="6173BA6B" w:rsidR="00C36E88" w:rsidRDefault="00C36E88"/>
        </w:tc>
      </w:tr>
      <w:tr w:rsidR="00C36E88" w14:paraId="7927858B" w14:textId="77777777">
        <w:tc>
          <w:tcPr>
            <w:tcW w:w="2880" w:type="dxa"/>
          </w:tcPr>
          <w:p w14:paraId="4B0BF1AF" w14:textId="0B58E805" w:rsidR="00C36E88" w:rsidRDefault="00D21A00">
            <w:proofErr w:type="gramStart"/>
            <w:r>
              <w:t>Sale</w:t>
            </w:r>
            <w:proofErr w:type="gramEnd"/>
            <w:r>
              <w:t xml:space="preserve"> &amp; Lease back</w:t>
            </w:r>
          </w:p>
        </w:tc>
        <w:tc>
          <w:tcPr>
            <w:tcW w:w="2880" w:type="dxa"/>
          </w:tcPr>
          <w:p w14:paraId="2443AE80" w14:textId="5473CB9A" w:rsidR="00C36E88" w:rsidRDefault="00C36E88"/>
        </w:tc>
        <w:tc>
          <w:tcPr>
            <w:tcW w:w="2880" w:type="dxa"/>
          </w:tcPr>
          <w:p w14:paraId="538A3BDE" w14:textId="575B37AD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78161DA0" w:rsidR="00C36E88" w:rsidRDefault="000F262F">
            <w:r>
              <w:t>Operating Lease</w:t>
            </w:r>
            <w:r w:rsidR="00171314">
              <w:t xml:space="preserve"> (schools, trusts. </w:t>
            </w:r>
            <w:proofErr w:type="spellStart"/>
            <w:r w:rsidR="00171314">
              <w:t>Etc</w:t>
            </w:r>
            <w:proofErr w:type="spellEnd"/>
            <w:r w:rsidR="00171314">
              <w:t>)</w:t>
            </w:r>
          </w:p>
        </w:tc>
        <w:tc>
          <w:tcPr>
            <w:tcW w:w="2880" w:type="dxa"/>
          </w:tcPr>
          <w:p w14:paraId="0173149D" w14:textId="5A6449E5" w:rsidR="00C36E88" w:rsidRDefault="00C36E88"/>
        </w:tc>
        <w:tc>
          <w:tcPr>
            <w:tcW w:w="2880" w:type="dxa"/>
          </w:tcPr>
          <w:p w14:paraId="36EA71A0" w14:textId="77777777" w:rsidR="00C36E88" w:rsidRDefault="00C36E88"/>
        </w:tc>
      </w:tr>
      <w:tr w:rsidR="000F262F" w14:paraId="46445DE7" w14:textId="77777777">
        <w:tc>
          <w:tcPr>
            <w:tcW w:w="2880" w:type="dxa"/>
          </w:tcPr>
          <w:p w14:paraId="3206C0F5" w14:textId="122D3217" w:rsidR="000F262F" w:rsidRDefault="000F262F">
            <w:r>
              <w:t>Secured Loans</w:t>
            </w:r>
            <w:r w:rsidR="00171314">
              <w:t xml:space="preserve"> </w:t>
            </w:r>
          </w:p>
        </w:tc>
        <w:tc>
          <w:tcPr>
            <w:tcW w:w="2880" w:type="dxa"/>
          </w:tcPr>
          <w:p w14:paraId="48254BBF" w14:textId="25DE40AF" w:rsidR="000F262F" w:rsidRDefault="000F262F"/>
        </w:tc>
        <w:tc>
          <w:tcPr>
            <w:tcW w:w="2880" w:type="dxa"/>
          </w:tcPr>
          <w:p w14:paraId="59D7C8EF" w14:textId="77777777" w:rsidR="000F262F" w:rsidRDefault="000F262F"/>
        </w:tc>
      </w:tr>
      <w:tr w:rsidR="00415E61" w14:paraId="65989A4B" w14:textId="77777777">
        <w:tc>
          <w:tcPr>
            <w:tcW w:w="2880" w:type="dxa"/>
          </w:tcPr>
          <w:p w14:paraId="69598D57" w14:textId="035337A7" w:rsidR="00415E61" w:rsidRPr="00415E61" w:rsidRDefault="00415E61">
            <w:pPr>
              <w:rPr>
                <w:lang w:val="en-GB"/>
              </w:rPr>
            </w:pPr>
            <w:r>
              <w:rPr>
                <w:lang w:val="en-GB"/>
              </w:rPr>
              <w:t>Refinance</w:t>
            </w:r>
          </w:p>
        </w:tc>
        <w:tc>
          <w:tcPr>
            <w:tcW w:w="2880" w:type="dxa"/>
          </w:tcPr>
          <w:p w14:paraId="2B902B95" w14:textId="77777777" w:rsidR="00415E61" w:rsidRDefault="00415E61"/>
        </w:tc>
        <w:tc>
          <w:tcPr>
            <w:tcW w:w="2880" w:type="dxa"/>
          </w:tcPr>
          <w:p w14:paraId="54E4B8F6" w14:textId="77777777" w:rsidR="00415E61" w:rsidRDefault="00415E61"/>
        </w:tc>
      </w:tr>
    </w:tbl>
    <w:p w14:paraId="6EC67EFF" w14:textId="77777777" w:rsidR="00C36E88" w:rsidRDefault="00171314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171314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171314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0044F626" w:rsidR="00C36E88" w:rsidRDefault="00076C6C">
            <w:r>
              <w:t>Hard &amp; Soft</w:t>
            </w:r>
          </w:p>
        </w:tc>
        <w:tc>
          <w:tcPr>
            <w:tcW w:w="4320" w:type="dxa"/>
          </w:tcPr>
          <w:p w14:paraId="4E991957" w14:textId="26CAE39A" w:rsidR="00C36E88" w:rsidRDefault="00076C6C">
            <w:r>
              <w:t>Sunbeds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5A43DD7A" w:rsidR="00C36E88" w:rsidRDefault="00415E61">
            <w:r>
              <w:t>Aviation</w:t>
            </w:r>
          </w:p>
        </w:tc>
        <w:tc>
          <w:tcPr>
            <w:tcW w:w="4320" w:type="dxa"/>
          </w:tcPr>
          <w:p w14:paraId="731621EF" w14:textId="0E4130C1" w:rsidR="00C36E88" w:rsidRDefault="00076C6C">
            <w:r>
              <w:t>Invasive Medical Equipment</w:t>
            </w:r>
          </w:p>
        </w:tc>
      </w:tr>
      <w:tr w:rsidR="00C36E88" w14:paraId="6415B227" w14:textId="77777777">
        <w:tc>
          <w:tcPr>
            <w:tcW w:w="4320" w:type="dxa"/>
          </w:tcPr>
          <w:p w14:paraId="09CF53D9" w14:textId="45FA4715" w:rsidR="00C36E88" w:rsidRDefault="000F262F">
            <w:r>
              <w:t>Marine</w:t>
            </w:r>
          </w:p>
        </w:tc>
        <w:tc>
          <w:tcPr>
            <w:tcW w:w="4320" w:type="dxa"/>
          </w:tcPr>
          <w:p w14:paraId="71D06DEB" w14:textId="112F3E08" w:rsidR="00076C6C" w:rsidRDefault="00076C6C">
            <w:r>
              <w:t>100% Software</w:t>
            </w:r>
          </w:p>
        </w:tc>
      </w:tr>
      <w:tr w:rsidR="00076C6C" w14:paraId="1EEF0FD5" w14:textId="77777777">
        <w:tc>
          <w:tcPr>
            <w:tcW w:w="4320" w:type="dxa"/>
          </w:tcPr>
          <w:p w14:paraId="47415A99" w14:textId="5308E3F7" w:rsidR="00076C6C" w:rsidRDefault="000F262F">
            <w:r>
              <w:t>Lodges, Caravans and Motorhomes</w:t>
            </w:r>
          </w:p>
        </w:tc>
        <w:tc>
          <w:tcPr>
            <w:tcW w:w="4320" w:type="dxa"/>
          </w:tcPr>
          <w:p w14:paraId="313D7CF2" w14:textId="497EF613" w:rsidR="00076C6C" w:rsidRDefault="00076C6C">
            <w:r>
              <w:t>Property &amp; Land</w:t>
            </w:r>
          </w:p>
        </w:tc>
      </w:tr>
      <w:tr w:rsidR="00076C6C" w14:paraId="2B66EB0E" w14:textId="77777777">
        <w:tc>
          <w:tcPr>
            <w:tcW w:w="4320" w:type="dxa"/>
          </w:tcPr>
          <w:p w14:paraId="4A666E36" w14:textId="169B2E17" w:rsidR="00076C6C" w:rsidRDefault="00076C6C"/>
        </w:tc>
        <w:tc>
          <w:tcPr>
            <w:tcW w:w="4320" w:type="dxa"/>
          </w:tcPr>
          <w:p w14:paraId="569EF697" w14:textId="39B914BB" w:rsidR="00076C6C" w:rsidRDefault="00076C6C">
            <w:r>
              <w:t>Restricted / Vice Goods</w:t>
            </w:r>
          </w:p>
        </w:tc>
      </w:tr>
      <w:tr w:rsidR="00076C6C" w14:paraId="578F51DF" w14:textId="77777777">
        <w:tc>
          <w:tcPr>
            <w:tcW w:w="4320" w:type="dxa"/>
          </w:tcPr>
          <w:p w14:paraId="233948C2" w14:textId="77777777" w:rsidR="00076C6C" w:rsidRDefault="00076C6C"/>
        </w:tc>
        <w:tc>
          <w:tcPr>
            <w:tcW w:w="4320" w:type="dxa"/>
          </w:tcPr>
          <w:p w14:paraId="67A8F36C" w14:textId="77777777" w:rsidR="00076C6C" w:rsidRDefault="00076C6C"/>
        </w:tc>
      </w:tr>
      <w:tr w:rsidR="00076C6C" w14:paraId="3557505A" w14:textId="77777777">
        <w:tc>
          <w:tcPr>
            <w:tcW w:w="4320" w:type="dxa"/>
          </w:tcPr>
          <w:p w14:paraId="355928D7" w14:textId="77777777" w:rsidR="00076C6C" w:rsidRDefault="00076C6C"/>
        </w:tc>
        <w:tc>
          <w:tcPr>
            <w:tcW w:w="4320" w:type="dxa"/>
          </w:tcPr>
          <w:p w14:paraId="38808411" w14:textId="77777777" w:rsidR="00076C6C" w:rsidRDefault="00076C6C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6C6C"/>
    <w:rsid w:val="000F262F"/>
    <w:rsid w:val="0015074B"/>
    <w:rsid w:val="00171314"/>
    <w:rsid w:val="0029639D"/>
    <w:rsid w:val="00326F90"/>
    <w:rsid w:val="00415E61"/>
    <w:rsid w:val="00443D09"/>
    <w:rsid w:val="009B77C6"/>
    <w:rsid w:val="00AA1D8D"/>
    <w:rsid w:val="00B4228E"/>
    <w:rsid w:val="00B47730"/>
    <w:rsid w:val="00C36E88"/>
    <w:rsid w:val="00C80C5E"/>
    <w:rsid w:val="00CB0664"/>
    <w:rsid w:val="00D21A00"/>
    <w:rsid w:val="00E30D19"/>
    <w:rsid w:val="00EF6263"/>
    <w:rsid w:val="00F877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F8777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7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larke@arklefinance.co.uk" TargetMode="External"/><Relationship Id="rId3" Type="http://schemas.openxmlformats.org/officeDocument/2006/relationships/styles" Target="styles.xml"/><Relationship Id="rId7" Type="http://schemas.openxmlformats.org/officeDocument/2006/relationships/hyperlink" Target="mailto:jfergus@arklefinance.co.u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bellamy@arklefinance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milne@arklefinance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893</Characters>
  <Application>Microsoft Office Word</Application>
  <DocSecurity>4</DocSecurity>
  <Lines>74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Jonathan Fergus</cp:lastModifiedBy>
  <cp:revision>2</cp:revision>
  <dcterms:created xsi:type="dcterms:W3CDTF">2026-04-20T15:33:00Z</dcterms:created>
  <dcterms:modified xsi:type="dcterms:W3CDTF">2026-04-20T15:33:00Z</dcterms:modified>
  <cp:category/>
</cp:coreProperties>
</file>